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86B66" w14:textId="0C993CE9" w:rsidR="00D6145A" w:rsidRDefault="00D6145A" w:rsidP="004C58E1">
      <w:pPr>
        <w:jc w:val="right"/>
        <w:rPr>
          <w:b/>
          <w:bCs/>
          <w:sz w:val="20"/>
          <w:szCs w:val="20"/>
        </w:rPr>
      </w:pPr>
      <w:r w:rsidRPr="00EA5377">
        <w:rPr>
          <w:rFonts w:ascii="Cambria" w:hAnsi="Cambria" w:cs="Cambria"/>
          <w:color w:val="000000"/>
          <w:sz w:val="20"/>
          <w:szCs w:val="20"/>
        </w:rPr>
        <w:tab/>
      </w:r>
      <w:r w:rsidRPr="00EA5377">
        <w:rPr>
          <w:rFonts w:ascii="Cambria" w:hAnsi="Cambria" w:cs="Cambria"/>
          <w:color w:val="000000"/>
          <w:sz w:val="20"/>
          <w:szCs w:val="20"/>
        </w:rPr>
        <w:tab/>
      </w:r>
      <w:r w:rsidRPr="00EA5377">
        <w:rPr>
          <w:rFonts w:ascii="Cambria" w:hAnsi="Cambria" w:cs="Cambria"/>
          <w:color w:val="000000"/>
          <w:sz w:val="20"/>
          <w:szCs w:val="20"/>
        </w:rPr>
        <w:tab/>
      </w:r>
      <w:r w:rsidRPr="00EA5377">
        <w:rPr>
          <w:rFonts w:ascii="Cambria" w:hAnsi="Cambria" w:cs="Cambria"/>
          <w:color w:val="000000"/>
          <w:sz w:val="20"/>
          <w:szCs w:val="20"/>
        </w:rPr>
        <w:tab/>
        <w:t xml:space="preserve">       </w:t>
      </w:r>
      <w:r w:rsidRPr="00EA5377">
        <w:rPr>
          <w:rFonts w:ascii="Cambria" w:hAnsi="Cambria" w:cs="Cambria"/>
          <w:b/>
          <w:bCs/>
          <w:color w:val="000000"/>
          <w:sz w:val="20"/>
          <w:szCs w:val="20"/>
        </w:rPr>
        <w:t>Załącznik nr</w:t>
      </w:r>
      <w:r w:rsidRPr="00EA5377">
        <w:rPr>
          <w:b/>
          <w:bCs/>
          <w:sz w:val="20"/>
          <w:szCs w:val="20"/>
        </w:rPr>
        <w:t xml:space="preserve"> </w:t>
      </w:r>
      <w:r w:rsidR="00CA058D">
        <w:rPr>
          <w:b/>
          <w:bCs/>
          <w:sz w:val="20"/>
          <w:szCs w:val="20"/>
        </w:rPr>
        <w:t>5</w:t>
      </w:r>
      <w:r w:rsidRPr="00EA5377">
        <w:rPr>
          <w:b/>
          <w:bCs/>
          <w:sz w:val="20"/>
          <w:szCs w:val="20"/>
        </w:rPr>
        <w:t xml:space="preserve"> </w:t>
      </w:r>
    </w:p>
    <w:p w14:paraId="07E71AB4" w14:textId="47F82503" w:rsidR="00EA5377" w:rsidRPr="00EA5377" w:rsidRDefault="00EA5377" w:rsidP="00EA5377">
      <w:pPr>
        <w:jc w:val="center"/>
        <w:rPr>
          <w:b/>
          <w:bCs/>
          <w:sz w:val="20"/>
          <w:szCs w:val="20"/>
        </w:rPr>
      </w:pPr>
      <w:r w:rsidRPr="00EA5377">
        <w:rPr>
          <w:b/>
          <w:bCs/>
          <w:sz w:val="20"/>
          <w:szCs w:val="20"/>
        </w:rPr>
        <w:t>Oświadczenie wykonawcy</w:t>
      </w:r>
    </w:p>
    <w:p w14:paraId="57D30FAC" w14:textId="77777777" w:rsidR="00FE1323" w:rsidRPr="00EA5377" w:rsidRDefault="00FE1323" w:rsidP="00FE1323">
      <w:pPr>
        <w:rPr>
          <w:sz w:val="20"/>
          <w:szCs w:val="20"/>
        </w:rPr>
      </w:pPr>
      <w:r w:rsidRPr="00EA5377">
        <w:rPr>
          <w:sz w:val="20"/>
          <w:szCs w:val="20"/>
        </w:rPr>
        <w:t xml:space="preserve">Pełna nazwa Wykonawcy: </w:t>
      </w:r>
    </w:p>
    <w:p w14:paraId="15DF7587" w14:textId="30539761" w:rsidR="00FE1323" w:rsidRPr="00EA5377" w:rsidRDefault="00FE1323" w:rsidP="00FE1323">
      <w:pPr>
        <w:rPr>
          <w:sz w:val="20"/>
          <w:szCs w:val="20"/>
        </w:rPr>
      </w:pPr>
      <w:r w:rsidRPr="00EA5377">
        <w:rPr>
          <w:sz w:val="20"/>
          <w:szCs w:val="20"/>
        </w:rPr>
        <w:t>.................................................................................................................................................</w:t>
      </w:r>
    </w:p>
    <w:p w14:paraId="38AC74B1" w14:textId="77777777" w:rsidR="00FE1323" w:rsidRPr="00EA5377" w:rsidRDefault="00FE1323" w:rsidP="00FE1323">
      <w:pPr>
        <w:rPr>
          <w:sz w:val="20"/>
          <w:szCs w:val="20"/>
        </w:rPr>
      </w:pPr>
      <w:r w:rsidRPr="00EA5377">
        <w:rPr>
          <w:sz w:val="20"/>
          <w:szCs w:val="20"/>
        </w:rPr>
        <w:t>Adres Wykonawcy:</w:t>
      </w:r>
    </w:p>
    <w:p w14:paraId="4B056A10" w14:textId="77777777" w:rsidR="00FE1323" w:rsidRPr="00EA5377" w:rsidRDefault="00FE1323" w:rsidP="00FE1323">
      <w:pPr>
        <w:rPr>
          <w:sz w:val="20"/>
          <w:szCs w:val="20"/>
        </w:rPr>
      </w:pPr>
      <w:r w:rsidRPr="00EA5377">
        <w:rPr>
          <w:sz w:val="20"/>
          <w:szCs w:val="20"/>
        </w:rPr>
        <w:t>ul. ............................................... nr ...................</w:t>
      </w:r>
    </w:p>
    <w:p w14:paraId="79A6AC53" w14:textId="74A4E7F5" w:rsidR="00FE1323" w:rsidRPr="00EA5377" w:rsidRDefault="00FE1323" w:rsidP="00FE1323">
      <w:pPr>
        <w:rPr>
          <w:sz w:val="20"/>
          <w:szCs w:val="20"/>
        </w:rPr>
      </w:pPr>
      <w:r w:rsidRPr="00EA5377">
        <w:rPr>
          <w:sz w:val="20"/>
          <w:szCs w:val="20"/>
        </w:rPr>
        <w:t>kod pocztowy ............................... miejscowość ........................................................</w:t>
      </w:r>
    </w:p>
    <w:p w14:paraId="2489E32E" w14:textId="4027BA43" w:rsidR="00FE1323" w:rsidRPr="00EA5377" w:rsidRDefault="00FE1323" w:rsidP="00FE1323">
      <w:pPr>
        <w:rPr>
          <w:sz w:val="20"/>
          <w:szCs w:val="20"/>
        </w:rPr>
      </w:pPr>
      <w:r w:rsidRPr="00EA5377">
        <w:rPr>
          <w:sz w:val="20"/>
          <w:szCs w:val="20"/>
          <w:lang w:val="pl-PL"/>
        </w:rPr>
        <w:t>REGON: ........................................................ NIP: .............................................................</w:t>
      </w:r>
    </w:p>
    <w:p w14:paraId="3E44D4B8" w14:textId="71A1624B" w:rsidR="00CA058D" w:rsidRDefault="00AC1487" w:rsidP="00CA058D">
      <w:pPr>
        <w:contextualSpacing/>
        <w:jc w:val="both"/>
        <w:rPr>
          <w:sz w:val="20"/>
          <w:szCs w:val="20"/>
        </w:rPr>
      </w:pPr>
      <w:r w:rsidRPr="00EA5377">
        <w:rPr>
          <w:sz w:val="20"/>
          <w:szCs w:val="20"/>
        </w:rPr>
        <w:t>Wykonawca o</w:t>
      </w:r>
      <w:r w:rsidR="00527F73" w:rsidRPr="00EA5377">
        <w:rPr>
          <w:sz w:val="20"/>
          <w:szCs w:val="20"/>
        </w:rPr>
        <w:t>świadcza, że:</w:t>
      </w:r>
      <w:bookmarkStart w:id="0" w:name="_GoBack"/>
      <w:bookmarkEnd w:id="0"/>
    </w:p>
    <w:p w14:paraId="0F842699" w14:textId="6355A86C" w:rsidR="00CA058D" w:rsidRDefault="00CA058D" w:rsidP="00CA058D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Pr="00CA058D">
        <w:rPr>
          <w:sz w:val="20"/>
          <w:szCs w:val="20"/>
        </w:rPr>
        <w:t>osiada odpowiednie kwalifikacje, uprawnienia, wiedzę techniczną oraz doświadczenie niezbędne do wykonywania prac związanych z przeglądami technicznymi, konserwacją, diagnostyką, usuwaniem awarii oraz naprawą systemów SSP i SO, w tym urządzeń, instalacji i elementów współpracujących z tymi systemami, a także dysponuje personelem posiadającym wymagane kwalifikacje i uprawnienia do realizacji przedmiotowych prac</w:t>
      </w:r>
      <w:r w:rsidR="00752D5D">
        <w:rPr>
          <w:sz w:val="20"/>
          <w:szCs w:val="20"/>
        </w:rPr>
        <w:t>.</w:t>
      </w:r>
    </w:p>
    <w:p w14:paraId="0CD9A302" w14:textId="77777777" w:rsidR="00CA058D" w:rsidRDefault="00CA058D" w:rsidP="00CA058D">
      <w:pPr>
        <w:pStyle w:val="Akapitzlist"/>
        <w:spacing w:after="0" w:line="240" w:lineRule="auto"/>
        <w:ind w:left="0"/>
        <w:jc w:val="both"/>
        <w:rPr>
          <w:sz w:val="20"/>
          <w:szCs w:val="20"/>
        </w:rPr>
      </w:pPr>
    </w:p>
    <w:p w14:paraId="73F5E6C7" w14:textId="34309918" w:rsidR="00CA058D" w:rsidRPr="000B1297" w:rsidRDefault="00CA058D" w:rsidP="00CA058D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sz w:val="20"/>
          <w:szCs w:val="20"/>
        </w:rPr>
      </w:pPr>
      <w:r w:rsidRPr="000B1297">
        <w:rPr>
          <w:sz w:val="20"/>
          <w:szCs w:val="20"/>
        </w:rPr>
        <w:t>Prace będą wykonywane zgodnie z obowiązującymi przepisami prawa, w szczególności przepisami z zakresu ochrony przeciwpożarowej, warunków technicznych użytkowania obiektów, obowiązującymi normami, dokumentacją techniczno-ruchową, instrukcjami eksploatacji i konserwacji, zaleceniami producentów urządzeń</w:t>
      </w:r>
      <w:r w:rsidR="00752D5D" w:rsidRPr="000B1297">
        <w:rPr>
          <w:sz w:val="20"/>
          <w:szCs w:val="20"/>
        </w:rPr>
        <w:t>,</w:t>
      </w:r>
      <w:r w:rsidRPr="000B1297">
        <w:rPr>
          <w:sz w:val="20"/>
          <w:szCs w:val="20"/>
        </w:rPr>
        <w:t xml:space="preserve"> zasadami wiedzy technicznej</w:t>
      </w:r>
      <w:r w:rsidR="00752D5D" w:rsidRPr="000B1297">
        <w:rPr>
          <w:sz w:val="20"/>
          <w:szCs w:val="20"/>
        </w:rPr>
        <w:t xml:space="preserve"> oraz z zachowaniem przepisów BHP.</w:t>
      </w:r>
    </w:p>
    <w:p w14:paraId="630A1EBC" w14:textId="77777777" w:rsidR="00527F73" w:rsidRPr="00EA5377" w:rsidRDefault="00527F73" w:rsidP="00837E01">
      <w:pPr>
        <w:spacing w:after="0" w:line="240" w:lineRule="auto"/>
        <w:contextualSpacing/>
        <w:jc w:val="both"/>
        <w:rPr>
          <w:sz w:val="20"/>
          <w:szCs w:val="20"/>
        </w:rPr>
      </w:pPr>
    </w:p>
    <w:p w14:paraId="1649FDBF" w14:textId="4BF7D304" w:rsidR="00527F73" w:rsidRPr="00837E01" w:rsidRDefault="00AC1487" w:rsidP="00837E01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sz w:val="20"/>
          <w:szCs w:val="20"/>
        </w:rPr>
      </w:pPr>
      <w:r w:rsidRPr="00837E01">
        <w:rPr>
          <w:sz w:val="20"/>
          <w:szCs w:val="20"/>
        </w:rPr>
        <w:t>W</w:t>
      </w:r>
      <w:r w:rsidR="00527F73" w:rsidRPr="00837E01">
        <w:rPr>
          <w:sz w:val="20"/>
          <w:szCs w:val="20"/>
        </w:rPr>
        <w:t>szystkie czynności serwisowe i naprawcze będą wykonywane z należytą starannością oraz w sposób zapewniający bezpieczeństwo użytkowników obiektu</w:t>
      </w:r>
      <w:r w:rsidR="00752D5D">
        <w:rPr>
          <w:sz w:val="20"/>
          <w:szCs w:val="20"/>
        </w:rPr>
        <w:t>.</w:t>
      </w:r>
    </w:p>
    <w:p w14:paraId="21DEBBE3" w14:textId="77777777" w:rsidR="00527F73" w:rsidRPr="00EA5377" w:rsidRDefault="00527F73" w:rsidP="00837E01">
      <w:pPr>
        <w:spacing w:after="0" w:line="240" w:lineRule="auto"/>
        <w:contextualSpacing/>
        <w:jc w:val="both"/>
        <w:rPr>
          <w:sz w:val="20"/>
          <w:szCs w:val="20"/>
        </w:rPr>
      </w:pPr>
    </w:p>
    <w:p w14:paraId="78DAB82C" w14:textId="7A2E80F9" w:rsidR="00527F73" w:rsidRPr="00837E01" w:rsidRDefault="00527F73" w:rsidP="00837E01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sz w:val="20"/>
          <w:szCs w:val="20"/>
        </w:rPr>
      </w:pPr>
      <w:r w:rsidRPr="00837E01">
        <w:rPr>
          <w:sz w:val="20"/>
          <w:szCs w:val="20"/>
        </w:rPr>
        <w:t>Ponos</w:t>
      </w:r>
      <w:r w:rsidR="00AC1487" w:rsidRPr="00837E01">
        <w:rPr>
          <w:sz w:val="20"/>
          <w:szCs w:val="20"/>
        </w:rPr>
        <w:t>i</w:t>
      </w:r>
      <w:r w:rsidRPr="00837E01">
        <w:rPr>
          <w:sz w:val="20"/>
          <w:szCs w:val="20"/>
        </w:rPr>
        <w:t xml:space="preserve"> odpowiedzialność za jakość wykonanych prac oraz ewentualne szkody powstałe w wyniku ich niewłaściwego wykonania</w:t>
      </w:r>
      <w:r w:rsidR="00752D5D">
        <w:rPr>
          <w:sz w:val="20"/>
          <w:szCs w:val="20"/>
        </w:rPr>
        <w:t>.</w:t>
      </w:r>
    </w:p>
    <w:p w14:paraId="6011D504" w14:textId="77777777" w:rsidR="00527F73" w:rsidRPr="00EA5377" w:rsidRDefault="00527F73" w:rsidP="00837E01">
      <w:pPr>
        <w:spacing w:after="0" w:line="240" w:lineRule="auto"/>
        <w:contextualSpacing/>
        <w:jc w:val="both"/>
        <w:rPr>
          <w:sz w:val="20"/>
          <w:szCs w:val="20"/>
        </w:rPr>
      </w:pPr>
    </w:p>
    <w:p w14:paraId="2725EF45" w14:textId="7A49A4B8" w:rsidR="00527F73" w:rsidRPr="00837E01" w:rsidRDefault="00527F73" w:rsidP="00837E01">
      <w:pPr>
        <w:pStyle w:val="Akapitzlist"/>
        <w:numPr>
          <w:ilvl w:val="0"/>
          <w:numId w:val="10"/>
        </w:numPr>
        <w:spacing w:after="0" w:line="240" w:lineRule="auto"/>
        <w:ind w:left="0"/>
        <w:jc w:val="both"/>
        <w:rPr>
          <w:sz w:val="20"/>
          <w:szCs w:val="20"/>
        </w:rPr>
      </w:pPr>
      <w:r w:rsidRPr="00837E01">
        <w:rPr>
          <w:sz w:val="20"/>
          <w:szCs w:val="20"/>
        </w:rPr>
        <w:t xml:space="preserve">Posiada aktualną polisę ubezpieczenia odpowiedzialności cywilnej (OC) w zakresie prowadzonej działalności gospodarczej, obejmującą szkody mogące powstać w związku z realizacją przedmiotowych prac. </w:t>
      </w:r>
    </w:p>
    <w:p w14:paraId="44292D97" w14:textId="77777777" w:rsidR="00EA5377" w:rsidRDefault="00EA5377" w:rsidP="00EF682C">
      <w:pPr>
        <w:contextualSpacing/>
        <w:rPr>
          <w:sz w:val="20"/>
          <w:szCs w:val="20"/>
        </w:rPr>
      </w:pPr>
    </w:p>
    <w:p w14:paraId="369E9A37" w14:textId="77777777" w:rsidR="00EA5377" w:rsidRDefault="00EA5377" w:rsidP="00EF682C">
      <w:pPr>
        <w:contextualSpacing/>
        <w:rPr>
          <w:sz w:val="20"/>
          <w:szCs w:val="20"/>
        </w:rPr>
      </w:pPr>
    </w:p>
    <w:p w14:paraId="63B935BA" w14:textId="77777777" w:rsidR="004C58E1" w:rsidRDefault="004C58E1" w:rsidP="00EF682C">
      <w:pPr>
        <w:contextualSpacing/>
        <w:rPr>
          <w:sz w:val="20"/>
          <w:szCs w:val="20"/>
        </w:rPr>
      </w:pPr>
    </w:p>
    <w:p w14:paraId="4FDF0075" w14:textId="77777777" w:rsidR="00EA5377" w:rsidRDefault="00EA5377" w:rsidP="00EF682C">
      <w:pPr>
        <w:contextualSpacing/>
        <w:rPr>
          <w:sz w:val="20"/>
          <w:szCs w:val="20"/>
        </w:rPr>
      </w:pPr>
    </w:p>
    <w:p w14:paraId="58296CD7" w14:textId="77777777" w:rsidR="00752D5D" w:rsidRPr="00EA5377" w:rsidRDefault="00752D5D" w:rsidP="00EF682C">
      <w:pPr>
        <w:contextualSpacing/>
        <w:rPr>
          <w:sz w:val="20"/>
          <w:szCs w:val="20"/>
        </w:rPr>
      </w:pPr>
    </w:p>
    <w:p w14:paraId="7F7B1124" w14:textId="391E1792" w:rsidR="00EF682C" w:rsidRPr="00EA5377" w:rsidRDefault="00EF682C" w:rsidP="00EF682C">
      <w:pPr>
        <w:contextualSpacing/>
        <w:jc w:val="center"/>
        <w:rPr>
          <w:sz w:val="20"/>
          <w:szCs w:val="20"/>
          <w:lang w:val="pl-PL"/>
        </w:rPr>
      </w:pPr>
      <w:r w:rsidRPr="00EA5377">
        <w:rPr>
          <w:sz w:val="20"/>
          <w:szCs w:val="20"/>
          <w:lang w:val="pl-PL"/>
        </w:rPr>
        <w:t xml:space="preserve">......................................                                     </w:t>
      </w:r>
      <w:r w:rsidRPr="00EA5377">
        <w:rPr>
          <w:sz w:val="20"/>
          <w:szCs w:val="20"/>
          <w:lang w:val="pl-PL"/>
        </w:rPr>
        <w:tab/>
      </w:r>
      <w:r w:rsidRPr="00EA5377">
        <w:rPr>
          <w:sz w:val="20"/>
          <w:szCs w:val="20"/>
          <w:lang w:val="pl-PL"/>
        </w:rPr>
        <w:tab/>
        <w:t>…………...........................................................................</w:t>
      </w:r>
    </w:p>
    <w:p w14:paraId="2F4D986D" w14:textId="57620624" w:rsidR="00EF682C" w:rsidRPr="00EA5377" w:rsidRDefault="00EF682C" w:rsidP="00EF682C">
      <w:pPr>
        <w:contextualSpacing/>
        <w:jc w:val="center"/>
        <w:rPr>
          <w:sz w:val="20"/>
          <w:szCs w:val="20"/>
          <w:lang w:val="pl-PL"/>
        </w:rPr>
      </w:pPr>
      <w:r w:rsidRPr="00EA5377">
        <w:rPr>
          <w:sz w:val="20"/>
          <w:szCs w:val="20"/>
          <w:lang w:val="pl-PL"/>
        </w:rPr>
        <w:t xml:space="preserve">Data, miejsce                                                  </w:t>
      </w:r>
      <w:r w:rsidRPr="00EA5377">
        <w:rPr>
          <w:sz w:val="20"/>
          <w:szCs w:val="20"/>
          <w:lang w:val="pl-PL"/>
        </w:rPr>
        <w:tab/>
      </w:r>
      <w:r w:rsidRPr="00EA5377">
        <w:rPr>
          <w:sz w:val="20"/>
          <w:szCs w:val="20"/>
          <w:lang w:val="pl-PL"/>
        </w:rPr>
        <w:tab/>
        <w:t xml:space="preserve">               Podpis osoby upoważnionej</w:t>
      </w:r>
    </w:p>
    <w:p w14:paraId="4EDD5B4C" w14:textId="76B3FF93" w:rsidR="00EF682C" w:rsidRPr="00EA5377" w:rsidRDefault="00EF682C" w:rsidP="00EF682C">
      <w:pPr>
        <w:contextualSpacing/>
        <w:rPr>
          <w:sz w:val="20"/>
          <w:szCs w:val="20"/>
          <w:lang w:val="pl-PL"/>
        </w:rPr>
      </w:pPr>
      <w:r w:rsidRPr="00EA5377">
        <w:rPr>
          <w:sz w:val="20"/>
          <w:szCs w:val="20"/>
          <w:lang w:val="pl-PL"/>
        </w:rPr>
        <w:t xml:space="preserve">                                                                                                                    </w:t>
      </w:r>
      <w:r w:rsidRPr="00EA5377">
        <w:rPr>
          <w:sz w:val="20"/>
          <w:szCs w:val="20"/>
          <w:lang w:val="pl-PL"/>
        </w:rPr>
        <w:tab/>
        <w:t xml:space="preserve">      do reprezentowania Wykonawcy</w:t>
      </w:r>
    </w:p>
    <w:sectPr w:rsidR="00EF682C" w:rsidRPr="00EA5377" w:rsidSect="00D87ECD">
      <w:headerReference w:type="default" r:id="rId9"/>
      <w:footerReference w:type="default" r:id="rId10"/>
      <w:pgSz w:w="12240" w:h="15840"/>
      <w:pgMar w:top="2835" w:right="1325" w:bottom="1440" w:left="1134" w:header="720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F1BE5" w14:textId="77777777" w:rsidR="00256917" w:rsidRDefault="00256917" w:rsidP="00D6145A">
      <w:pPr>
        <w:spacing w:after="0" w:line="240" w:lineRule="auto"/>
      </w:pPr>
      <w:r>
        <w:separator/>
      </w:r>
    </w:p>
  </w:endnote>
  <w:endnote w:type="continuationSeparator" w:id="0">
    <w:p w14:paraId="5481BFC2" w14:textId="77777777" w:rsidR="00256917" w:rsidRDefault="00256917" w:rsidP="00D6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ƒ]‚uD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430E8" w14:textId="77777777" w:rsidR="00800DBE" w:rsidRDefault="00800DBE" w:rsidP="00800DBE">
    <w:pPr>
      <w:pStyle w:val="Stopka"/>
      <w:ind w:left="720"/>
      <w:contextualSpacing/>
      <w:rPr>
        <w:rFonts w:ascii="Arial" w:hAnsi="Arial" w:cs="Arial"/>
        <w:sz w:val="14"/>
        <w:szCs w:val="12"/>
      </w:rPr>
    </w:pP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 zdrowie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profesjonalizm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nowoczesność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zdrowie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profesjonalizm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nowoczesność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 zdrowie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profesjonalizm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  <w:r>
      <w:rPr>
        <w:rFonts w:ascii="Arial" w:hAnsi="Arial" w:cs="Arial"/>
        <w:color w:val="C0504D" w:themeColor="accent2"/>
        <w:sz w:val="14"/>
        <w:szCs w:val="12"/>
      </w:rPr>
      <w:t xml:space="preserve"> nowoczesność </w:t>
    </w:r>
    <w:r>
      <w:rPr>
        <w:rFonts w:ascii="Symbol" w:eastAsia="Symbol" w:hAnsi="Symbol" w:cs="Symbol"/>
        <w:color w:val="C0504D" w:themeColor="accent2"/>
        <w:sz w:val="14"/>
        <w:szCs w:val="12"/>
      </w:rPr>
      <w:t></w:t>
    </w:r>
  </w:p>
  <w:p w14:paraId="57A50547" w14:textId="77777777" w:rsidR="00800DBE" w:rsidRDefault="00800DBE" w:rsidP="00800DBE">
    <w:pPr>
      <w:pStyle w:val="Stopka"/>
      <w:tabs>
        <w:tab w:val="left" w:pos="2025"/>
      </w:tabs>
      <w:ind w:left="720"/>
      <w:contextualSpacing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ab/>
    </w:r>
  </w:p>
  <w:p w14:paraId="70C85C31" w14:textId="77777777" w:rsidR="00800DBE" w:rsidRDefault="00800DBE" w:rsidP="00800DBE">
    <w:pPr>
      <w:ind w:firstLine="708"/>
      <w:contextualSpacing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ul. Koszarowa 5, 51-149 Wrocław</w:t>
    </w:r>
  </w:p>
  <w:p w14:paraId="5185B71D" w14:textId="77777777" w:rsidR="00800DBE" w:rsidRDefault="00800DBE" w:rsidP="00800DBE">
    <w:pPr>
      <w:ind w:firstLine="708"/>
      <w:contextualSpacing/>
      <w:rPr>
        <w:rFonts w:ascii="Arial" w:hAnsi="Arial" w:cs="Arial"/>
        <w:sz w:val="14"/>
        <w:szCs w:val="14"/>
      </w:rPr>
    </w:pPr>
    <w:r>
      <w:rPr>
        <w:noProof/>
        <w:lang w:val="pl-PL" w:eastAsia="pl-PL"/>
      </w:rPr>
      <w:drawing>
        <wp:anchor distT="0" distB="0" distL="0" distR="0" simplePos="0" relativeHeight="251657216" behindDoc="1" locked="0" layoutInCell="0" allowOverlap="1" wp14:anchorId="6DBD0964" wp14:editId="081E24B0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10310" cy="443230"/>
          <wp:effectExtent l="0" t="0" r="0" b="0"/>
          <wp:wrapNone/>
          <wp:docPr id="11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3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10310" cy="443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11CEC25B" w14:textId="77777777" w:rsidR="00800DBE" w:rsidRDefault="00800DBE" w:rsidP="00800DBE">
    <w:pPr>
      <w:ind w:firstLine="708"/>
      <w:contextualSpacing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Sekretariat: 71 395 74 26 | fax 71 326 06 22</w:t>
    </w:r>
  </w:p>
  <w:p w14:paraId="4402E956" w14:textId="77777777" w:rsidR="00800DBE" w:rsidRDefault="00800DBE" w:rsidP="00800DBE">
    <w:pPr>
      <w:ind w:firstLine="708"/>
      <w:contextualSpacing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Centrala tel.: 71 326 13 25</w:t>
    </w:r>
  </w:p>
  <w:p w14:paraId="78C0F9A5" w14:textId="14DB638B" w:rsidR="00800DBE" w:rsidRPr="00800DBE" w:rsidRDefault="00D87ECD" w:rsidP="00800DBE">
    <w:pPr>
      <w:ind w:firstLine="708"/>
      <w:contextualSpacing/>
      <w:rPr>
        <w:rFonts w:ascii="Arial" w:hAnsi="Arial" w:cs="Arial"/>
        <w:sz w:val="14"/>
        <w:szCs w:val="14"/>
      </w:rPr>
    </w:pPr>
    <w:hyperlink r:id="rId2">
      <w:r w:rsidR="00800DBE">
        <w:rPr>
          <w:rStyle w:val="Hipercze1"/>
          <w:rFonts w:ascii="ƒ]‚uD" w:eastAsia="Arial Unicode MS" w:hAnsi="ƒ]‚uD" w:cs="ƒ]‚uD"/>
          <w:sz w:val="14"/>
          <w:szCs w:val="14"/>
        </w:rPr>
        <w:t>sekretariat@szpital.wroc.pl</w:t>
      </w:r>
    </w:hyperlink>
    <w:r w:rsidR="00800DBE">
      <w:rPr>
        <w:rFonts w:ascii="ƒ]‚uD" w:hAnsi="ƒ]‚uD" w:cs="ƒ]‚uD"/>
        <w:sz w:val="14"/>
        <w:szCs w:val="14"/>
      </w:rPr>
      <w:t xml:space="preserve">                                                                 www.szpital.wroc.pl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DD5A5" w14:textId="77777777" w:rsidR="00256917" w:rsidRDefault="00256917" w:rsidP="00D6145A">
      <w:pPr>
        <w:spacing w:after="0" w:line="240" w:lineRule="auto"/>
      </w:pPr>
      <w:r>
        <w:separator/>
      </w:r>
    </w:p>
  </w:footnote>
  <w:footnote w:type="continuationSeparator" w:id="0">
    <w:p w14:paraId="2AA2A029" w14:textId="77777777" w:rsidR="00256917" w:rsidRDefault="00256917" w:rsidP="00D61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67D1C" w14:textId="5DBCC3DF" w:rsidR="00D6145A" w:rsidRDefault="00D6145A">
    <w:pPr>
      <w:pStyle w:val="Nagwek"/>
    </w:pPr>
    <w:r>
      <w:rPr>
        <w:noProof/>
        <w:lang w:val="pl-PL" w:eastAsia="pl-PL"/>
      </w:rPr>
      <w:drawing>
        <wp:anchor distT="0" distB="0" distL="0" distR="0" simplePos="0" relativeHeight="251660288" behindDoc="1" locked="0" layoutInCell="0" allowOverlap="1" wp14:anchorId="4E1FEB77" wp14:editId="57421E81">
          <wp:simplePos x="0" y="0"/>
          <wp:positionH relativeFrom="column">
            <wp:posOffset>1845310</wp:posOffset>
          </wp:positionH>
          <wp:positionV relativeFrom="line">
            <wp:posOffset>-166370</wp:posOffset>
          </wp:positionV>
          <wp:extent cx="2933700" cy="1333500"/>
          <wp:effectExtent l="0" t="0" r="0" b="0"/>
          <wp:wrapSquare wrapText="bothSides"/>
          <wp:docPr id="361815908" name="Obraz 1" descr="C:\Users\WZWOLI~1\AppData\Local\Temp\lu195761xkhnh.tmp\lu195761xki13_tmp_e4ea881444a2bc5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 descr="C:\Users\WZWOLI~1\AppData\Local\Temp\lu195761xkhnh.tmp\lu195761xki13_tmp_e4ea881444a2bc5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E033905"/>
    <w:multiLevelType w:val="hybridMultilevel"/>
    <w:tmpl w:val="695C60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2DAF"/>
    <w:rsid w:val="00034616"/>
    <w:rsid w:val="0005653F"/>
    <w:rsid w:val="0006063C"/>
    <w:rsid w:val="000B1297"/>
    <w:rsid w:val="00117003"/>
    <w:rsid w:val="0015074B"/>
    <w:rsid w:val="001C456E"/>
    <w:rsid w:val="002246E2"/>
    <w:rsid w:val="00256917"/>
    <w:rsid w:val="0029639D"/>
    <w:rsid w:val="0030103A"/>
    <w:rsid w:val="003245C9"/>
    <w:rsid w:val="00326F90"/>
    <w:rsid w:val="00332B34"/>
    <w:rsid w:val="003B0C0C"/>
    <w:rsid w:val="004C58E1"/>
    <w:rsid w:val="00512B47"/>
    <w:rsid w:val="00527F73"/>
    <w:rsid w:val="00587917"/>
    <w:rsid w:val="005A2793"/>
    <w:rsid w:val="005E5CA7"/>
    <w:rsid w:val="00672FEE"/>
    <w:rsid w:val="00682B87"/>
    <w:rsid w:val="006A692C"/>
    <w:rsid w:val="006B4F73"/>
    <w:rsid w:val="006E7C43"/>
    <w:rsid w:val="00752D5D"/>
    <w:rsid w:val="007B1B52"/>
    <w:rsid w:val="00800DBE"/>
    <w:rsid w:val="00837E01"/>
    <w:rsid w:val="00866E03"/>
    <w:rsid w:val="00910B9B"/>
    <w:rsid w:val="00967827"/>
    <w:rsid w:val="009D52E1"/>
    <w:rsid w:val="00A8640A"/>
    <w:rsid w:val="00AA1D8D"/>
    <w:rsid w:val="00AC1487"/>
    <w:rsid w:val="00AE09C9"/>
    <w:rsid w:val="00B47730"/>
    <w:rsid w:val="00B57371"/>
    <w:rsid w:val="00B644BE"/>
    <w:rsid w:val="00C066D0"/>
    <w:rsid w:val="00C14BAC"/>
    <w:rsid w:val="00C3065E"/>
    <w:rsid w:val="00CA058D"/>
    <w:rsid w:val="00CB0664"/>
    <w:rsid w:val="00CB2C2C"/>
    <w:rsid w:val="00D42B39"/>
    <w:rsid w:val="00D6145A"/>
    <w:rsid w:val="00D87ECD"/>
    <w:rsid w:val="00E90EC2"/>
    <w:rsid w:val="00EA5377"/>
    <w:rsid w:val="00EF682C"/>
    <w:rsid w:val="00F06CE0"/>
    <w:rsid w:val="00F23B1E"/>
    <w:rsid w:val="00F9514B"/>
    <w:rsid w:val="00FC693F"/>
    <w:rsid w:val="00FE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CBC3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Hipercze1">
    <w:name w:val="Hiperłącze1"/>
    <w:basedOn w:val="Domylnaczcionkaakapitu"/>
    <w:uiPriority w:val="99"/>
    <w:unhideWhenUsed/>
    <w:rsid w:val="00800D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Hipercze1">
    <w:name w:val="Hiperłącze1"/>
    <w:basedOn w:val="Domylnaczcionkaakapitu"/>
    <w:uiPriority w:val="99"/>
    <w:unhideWhenUsed/>
    <w:rsid w:val="00800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20EB60-17E5-4A73-B83B-AC84262F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Joanna Adamiak</cp:lastModifiedBy>
  <cp:revision>2</cp:revision>
  <cp:lastPrinted>2026-04-08T11:54:00Z</cp:lastPrinted>
  <dcterms:created xsi:type="dcterms:W3CDTF">2026-04-27T12:42:00Z</dcterms:created>
  <dcterms:modified xsi:type="dcterms:W3CDTF">2026-04-27T12:42:00Z</dcterms:modified>
</cp:coreProperties>
</file>